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5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Saal 2 </w:t>
            </w:r>
          </w:p>
          <w:p>
            <w:pPr>
              <w:spacing w:before="0" w:after="0" w:line="240" w:lineRule="auto"/>
            </w:pPr>
            <w:r>
              <w:t>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002311326" name="075da7e0-057b-11f0-ac83-115e8ce48a5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518720" name="075da7e0-057b-11f0-ac83-115e8ce48a57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MaP-36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57945963" name="2b7dc1b0-e9e1-11ef-84b7-19860a53778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171521" name="2b7dc1b0-e9e1-11ef-84b7-19860a537782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5909598" name="4d979d70-e9e1-11ef-8870-2b1fd1ce0d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2634934" name="4d979d70-e9e1-11ef-8870-2b1fd1ce0d7c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18606030" name="6010c580-e9e1-11ef-92a4-3323bb8b22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248204" name="6010c580-e9e1-11ef-92a4-3323bb8b2226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29299157" name="7d00c2d0-e9e1-11ef-a5f4-f7e11e46bc2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193614" name="7d00c2d0-e9e1-11ef-a5f4-f7e11e46bc2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1961758" name="e26c8190-e9e1-11ef-aa40-b56c70f6df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7627452" name="e26c8190-e9e1-11ef-aa40-b56c70f6df74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9874390" name="fe87f0d0-e9e1-11ef-b0b7-8fb39dbe6b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5667580" name="fe87f0d0-e9e1-11ef-b0b7-8fb39dbe6b4b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Dusche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22048394" name="25ffda60-e9e2-11ef-8e40-63cdb1c2498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5994011" name="25ffda60-e9e2-11ef-8e40-63cdb1c24988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5721019" name="69514830-e9e2-11ef-9e3c-5b8a7afd0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63363872" name="69514830-e9e2-11ef-9e3c-5b8a7afd073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30694938" name="0390e450-e9e3-11ef-9b82-27e8ef9f0b0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3145422" name="0390e450-e9e3-11ef-9b82-27e8ef9f0b05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DG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1140114" name="25c54cf0-e9e3-11ef-a55e-47bc1fe4201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8086103" name="25c54cf0-e9e3-11ef-a55e-47bc1fe42018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9451186" name="7a880fc0-e9e3-11ef-9bc1-652ca2f9c09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1325495" name="7a880fc0-e9e3-11ef-9bc1-652ca2f9c094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/ Wohnzimmer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06162804" name="99a48a00-e9e3-11ef-a8be-cf6a5f2debd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7166814" name="99a48a00-e9e3-11ef-a8be-cf6a5f2debd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2379187" name="08af82b0-e9e4-11ef-9612-11669e4262a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7386281" name="08af82b0-e9e4-11ef-9612-11669e4262a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4304630" name="1e7fec10-e9e4-11ef-9da3-dba82429981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5609629" name="1e7fec10-e9e4-11ef-9da3-dba824299817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89858625" name="6f2a8e90-e9e4-11ef-ab04-e7ef48f69dc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4827272" name="6f2a8e90-e9e4-11ef-ab04-e7ef48f69dc7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72241081" name="8b35d130-e9e4-11ef-927e-81f1fe41b25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5188824" name="8b35d130-e9e4-11ef-927e-81f1fe41b252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76508447" name="8e515a50-e9ea-11ef-8716-8749dacf1a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0814845" name="8e515a50-e9ea-11ef-8716-8749dacf1ad4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DG / rechts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67025309" name="a734ded0-e9e4-11ef-bcab-41d9c9cf0e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631725" name="a734ded0-e9e4-11ef-bcab-41d9c9cf0ed2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2104885" name="c071b070-e9ea-11ef-80c1-ebdd3feaf49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6938068" name="c071b070-e9ea-11ef-80c1-ebdd3feaf49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VM-20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2532370" name="d7b076e0-e9ea-11ef-bdf2-d58fdb7e45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1406155" name="d7b076e0-e9ea-11ef-bdf2-d58fdb7e457c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VM-21</w:t>
            </w:r>
          </w:p>
        </w:tc>
        <w:tc>
          <w:p>
            <w:pPr>
              <w:spacing w:before="0" w:after="0" w:line="240" w:lineRule="auto"/>
            </w:pPr>
            <w:r>
              <w:t>Dusche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87695412" name="eeb7d9a0-e9ea-11ef-92ef-0583776e3c7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0331634" name="eeb7d9a0-e9ea-11ef-92ef-0583776e3c74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VM-22</w:t>
            </w:r>
          </w:p>
        </w:tc>
        <w:tc>
          <w:p>
            <w:pPr>
              <w:spacing w:before="0" w:after="0" w:line="240" w:lineRule="auto"/>
            </w:pPr>
            <w:r>
              <w:t>Schlafzimmer 202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606798" name="03438e00-e9eb-11ef-a55c-ed4ef50462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3735920" name="03438e00-e9eb-11ef-a55c-ed4ef50462bb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VM-23</w:t>
            </w:r>
          </w:p>
        </w:tc>
        <w:tc>
          <w:p>
            <w:pPr>
              <w:spacing w:before="0" w:after="0" w:line="240" w:lineRule="auto"/>
            </w:pPr>
            <w:r>
              <w:t>Dusche 207</w:t>
            </w:r>
          </w:p>
          <w:p>
            <w:pPr>
              <w:spacing w:before="0" w:after="0" w:line="240" w:lineRule="auto"/>
            </w:pPr>
            <w:r>
              <w:t>2. OG</w:t>
            </w:r>
          </w:p>
          <w:p>
            <w:pPr>
              <w:spacing w:before="0" w:after="0" w:line="240" w:lineRule="auto"/>
            </w:pPr>
            <w:r>
              <w:t>Wand  /Boden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770835664" name="c1896c90-e9eb-11ef-81ba-d73604ee45a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2775158" name="c1896c90-e9eb-11ef-81ba-d73604ee45a9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VM-24</w:t>
            </w:r>
          </w:p>
        </w:tc>
        <w:tc>
          <w:p>
            <w:pPr>
              <w:spacing w:before="0" w:after="0" w:line="240" w:lineRule="auto"/>
            </w:pPr>
            <w:r>
              <w:t>Schlafzimmer 207</w:t>
            </w:r>
          </w:p>
          <w:p>
            <w:pPr>
              <w:spacing w:before="0" w:after="0" w:line="240" w:lineRule="auto"/>
            </w:pPr>
            <w:r>
              <w:t>2. OG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111625755" name="f05da4f0-e9eb-11ef-a142-73f0c66cd2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5269916" name="f05da4f0-e9eb-11ef-a142-73f0c66cd2d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VM-25</w:t>
            </w:r>
          </w:p>
        </w:tc>
        <w:tc>
          <w:p>
            <w:pPr>
              <w:spacing w:before="0" w:after="0" w:line="240" w:lineRule="auto"/>
            </w:pPr>
            <w:r>
              <w:t>Bad 101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01727276" name="895c3590-e9ec-11ef-aec2-e7fa41ada58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331498" name="895c3590-e9ec-11ef-aec2-e7fa41ada586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VM-26</w:t>
            </w:r>
          </w:p>
        </w:tc>
        <w:tc>
          <w:p>
            <w:pPr>
              <w:spacing w:before="0" w:after="0" w:line="240" w:lineRule="auto"/>
            </w:pPr>
            <w:r>
              <w:t>Schlafzimmer 101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Decke / 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9429384" name="09493b90-e9ed-11ef-92f9-2781e84463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41214487" name="09493b90-e9ed-11ef-92f9-2781e844638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VM-27</w:t>
            </w:r>
          </w:p>
        </w:tc>
        <w:tc>
          <w:p>
            <w:pPr>
              <w:spacing w:before="0" w:after="0" w:line="240" w:lineRule="auto"/>
            </w:pPr>
            <w:r>
              <w:t>Bad </w:t>
            </w:r>
          </w:p>
          <w:p>
            <w:pPr>
              <w:spacing w:before="0" w:after="0" w:line="240" w:lineRule="auto"/>
            </w:pPr>
            <w:r>
              <w:t>1. OG </w:t>
            </w:r>
          </w:p>
          <w:p>
            <w:pPr>
              <w:spacing w:before="0" w:after="0" w:line="240" w:lineRule="auto"/>
            </w:pPr>
            <w:r>
              <w:t>Wand /  Boden </w:t>
            </w:r>
          </w:p>
        </w:tc>
        <w:tc>
          <w:p>
            <w:pPr>
              <w:spacing w:before="0" w:after="0" w:line="240" w:lineRule="auto"/>
            </w:pPr>
            <w:r>
              <w:t>Wand / 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2865364" name="4eb70440-e9ee-11ef-b1de-8b81cb8c55c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7133606" name="4eb70440-e9ee-11ef-b1de-8b81cb8c55c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VM-28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31666879" name="e8c30d40-e9ee-11ef-b1c6-4d926e0350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0483868" name="e8c30d40-e9ee-11ef-b1c6-4d926e0350d5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VM-29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4819811" name="02778ea0-e9ef-11ef-a108-a7b6cdbcca4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2684737" name="02778ea0-e9ef-11ef-a108-a7b6cdbcca4d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VM-30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030596023" name="1f40a300-e9ef-11ef-9613-cff07576fa2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1695713" name="1f40a300-e9ef-11ef-9613-cff07576fa24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VM-31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22428613" name="6cf5fa50-e9ef-11ef-ae35-2d3305c7c81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5392437" name="6cf5fa50-e9ef-11ef-ae35-2d3305c7c816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1. 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52092288" name="896b2250-e9ef-11ef-8893-a7992eab2a0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06932548" name="896b2250-e9ef-11ef-8893-a7992eab2a03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VM-33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83144983" name="e739dfc0-e9ef-11ef-bf11-ff96b658725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3652110" name="e739dfc0-e9ef-11ef-bf11-ff96b6587255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VM-34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1.OG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369793019" name="fec0abb0-e9ef-11ef-8a3a-03d7b34fdb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6702099" name="fec0abb0-e9ef-11ef-8a3a-03d7b34fdb5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84952363" name="2bf6ab20-e9f5-11ef-b304-9d46cd178ee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8969167" name="2bf6ab20-e9f5-11ef-b304-9d46cd178ee1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Schichtenanalyse </w:t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VM-36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98837420" name="47ecdf20-e9f5-11ef-a16a-33bf4425f52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92031992" name="47ecdf20-e9f5-11ef-a16a-33bf4425f526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VM-37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20742311" name="eb3fde00-e9f7-11ef-a252-2d49b821eea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7834465" name="eb3fde00-e9f7-11ef-a252-2d49b821eea8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VM-38</w:t>
            </w:r>
          </w:p>
        </w:tc>
        <w:tc>
          <w:p>
            <w:pPr>
              <w:spacing w:before="0" w:after="0" w:line="240" w:lineRule="auto"/>
            </w:pPr>
            <w:r>
              <w:t>Restaurant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784964520" name="e1927dd0-e9f8-11ef-8369-b924ffb9213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4032511" name="e1927dd0-e9f8-11ef-8369-b924ffb92133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Schichtenanalyse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VM-39</w:t>
            </w:r>
          </w:p>
        </w:tc>
        <w:tc>
          <w:p>
            <w:pPr>
              <w:spacing w:before="0" w:after="0" w:line="240" w:lineRule="auto"/>
            </w:pPr>
            <w:r>
              <w:t>Restaurant + 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unter Gipsplatte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00768973" name="2b5a6480-0567-11f0-9a95-b1fe9b4dd8a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5045944" name="2b5a6480-0567-11f0-9a95-b1fe9b4dd8a7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>Decke ist im Altbau ( Holzdecke ) </w:t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85817513" name="7ea346a0-0569-11f0-bb0d-8df8def3ae8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0881350" name="7ea346a0-0569-11f0-bb0d-8df8def3ae8b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VM-41</w:t>
            </w:r>
          </w:p>
        </w:tc>
        <w:tc>
          <w:p>
            <w:pPr>
              <w:spacing w:before="0" w:after="0" w:line="240" w:lineRule="auto"/>
            </w:pPr>
            <w:r>
              <w:t>Stübli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Schichtanalyse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32663509" name="2cddfda0-056f-11f0-ba84-a1799779d9e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443909" name="2cddfda0-056f-11f0-ba84-a1799779d9e7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MaP-31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VM-42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Schichtanalyse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875326784" name="6a85bc60-0574-11f0-8205-b7479793fad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154240" name="6a85bc60-0574-11f0-8205-b7479793fad7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/>
        <w:tc>
          <w:p>
            <w:pPr>
              <w:spacing w:before="0" w:after="0" w:line="240" w:lineRule="auto"/>
            </w:pPr>
            <w:r>
              <w:t>MaP-32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VM-43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Deckputz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8629110" name="0663d400-057a-11f0-8349-a191bcf7f3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48190353" name="0663d400-057a-11f0-8349-a191bcf7f3e6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VM-44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Grundputz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03537449" name="24b07b20-057a-11f0-ba93-71ec4b65ffa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362789" name="24b07b20-057a-11f0-ba93-71ec4b65ffab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VM-45</w:t>
            </w:r>
          </w:p>
        </w:tc>
        <w:tc>
          <w:p>
            <w:pPr>
              <w:spacing w:before="0" w:after="0" w:line="240" w:lineRule="auto"/>
            </w:pPr>
            <w:r>
              <w:t>Treppenhaus </w:t>
            </w:r>
          </w:p>
          <w:p>
            <w:pPr>
              <w:spacing w:before="0" w:after="0" w:line="240" w:lineRule="auto"/>
            </w:pPr>
            <w:r>
              <w:t>EG - DG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Schichtanalyse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01645443" name="52bb7010-057a-11f0-b39c-79cb4cce24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459517" name="52bb7010-057a-11f0-b39c-79cb4cce24b3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5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Marktstrasse 9, 8853 Lachen </w:t>
          </w:r>
        </w:p>
        <w:p>
          <w:pPr>
            <w:spacing w:before="0" w:after="0"/>
          </w:pPr>
          <w:r>
            <w:t/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r="http://schemas.openxmlformats.org/officeDocument/2006/relationships" xmlns:m="http://schemas.openxmlformats.org/officeDocument/2006/math" xmlns:w14="http://schemas.microsoft.com/office/word/2010/wordml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footer.xml" Type="http://schemas.openxmlformats.org/officeDocument/2006/relationships/footer" Id="rId50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